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工装更换记录</w:t>
      </w:r>
    </w:p>
    <w:p>
      <w:r>
        <w:t>记录编号：FM-108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工装名称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更换原因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更换人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首件检验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